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38CEC" w14:textId="77777777" w:rsidR="007E2EFE" w:rsidRDefault="007E2EFE" w:rsidP="007E2EFE">
      <w:pPr>
        <w:pStyle w:val="NormalWeb"/>
        <w:spacing w:after="0" w:line="288" w:lineRule="auto"/>
        <w:jc w:val="center"/>
      </w:pPr>
      <w:r>
        <w:rPr>
          <w:noProof/>
          <w:color w:val="000000"/>
        </w:rPr>
        <w:drawing>
          <wp:inline distT="0" distB="0" distL="0" distR="0" wp14:anchorId="4270A70D" wp14:editId="76C57131">
            <wp:extent cx="885825" cy="904875"/>
            <wp:effectExtent l="0" t="0" r="9525" b="9525"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20915" w14:textId="77777777" w:rsidR="007E2EFE" w:rsidRDefault="007E2EFE" w:rsidP="007E2EFE">
      <w:pPr>
        <w:pStyle w:val="NormalWeb"/>
        <w:spacing w:before="0" w:beforeAutospacing="0"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20"/>
          <w:szCs w:val="20"/>
        </w:rPr>
        <w:t>MINISTÉRIO DA DEFESA</w:t>
      </w:r>
    </w:p>
    <w:p w14:paraId="1743522F" w14:textId="77777777" w:rsidR="007E2EFE" w:rsidRDefault="007E2EFE" w:rsidP="007E2EFE">
      <w:pPr>
        <w:pStyle w:val="NormalWeb"/>
        <w:spacing w:before="0" w:beforeAutospacing="0"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20"/>
          <w:szCs w:val="20"/>
        </w:rPr>
        <w:t>EXÉRCITO BRASILEIRO</w:t>
      </w:r>
    </w:p>
    <w:p w14:paraId="0CB4899A" w14:textId="77777777" w:rsidR="007E2EFE" w:rsidRDefault="007E2EFE" w:rsidP="007E2EFE">
      <w:pPr>
        <w:pStyle w:val="NormalWeb"/>
        <w:spacing w:before="0" w:beforeAutospacing="0"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20"/>
          <w:szCs w:val="20"/>
        </w:rPr>
        <w:t>ESTABELECIMENTO CENTRAL DE TRANSPORTES</w:t>
      </w:r>
    </w:p>
    <w:p w14:paraId="050F9916" w14:textId="77777777" w:rsidR="007E2EFE" w:rsidRDefault="007E2EFE" w:rsidP="007E2EFE">
      <w:pPr>
        <w:pStyle w:val="NormalWeb"/>
        <w:spacing w:before="0" w:beforeAutospacing="0"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20"/>
          <w:szCs w:val="20"/>
        </w:rPr>
        <w:t>(Remeiros do Real Arsenal do Exército/1767)</w:t>
      </w:r>
    </w:p>
    <w:p w14:paraId="3E2B8CEC" w14:textId="77777777" w:rsidR="007E2EFE" w:rsidRPr="007E2EFE" w:rsidRDefault="007E2EFE" w:rsidP="007E2EFE">
      <w:pPr>
        <w:pStyle w:val="Ttulo1"/>
        <w:spacing w:before="0" w:line="240" w:lineRule="auto"/>
        <w:rPr>
          <w:rFonts w:ascii="Arial" w:hAnsi="Arial" w:cs="Arial"/>
          <w:color w:val="auto"/>
          <w:sz w:val="24"/>
          <w:szCs w:val="24"/>
          <w:lang w:val="pt-BR"/>
        </w:rPr>
      </w:pPr>
    </w:p>
    <w:p w14:paraId="6FFDC7D5" w14:textId="14AFFA8C" w:rsidR="00A44F82" w:rsidRPr="007E2EFE" w:rsidRDefault="007E2EFE" w:rsidP="007E2EFE">
      <w:pPr>
        <w:pStyle w:val="Ttulo1"/>
        <w:spacing w:before="0" w:line="240" w:lineRule="auto"/>
        <w:jc w:val="center"/>
        <w:rPr>
          <w:rFonts w:ascii="Arial" w:hAnsi="Arial" w:cs="Arial"/>
          <w:color w:val="auto"/>
          <w:sz w:val="24"/>
          <w:szCs w:val="24"/>
          <w:lang w:val="pt-BR"/>
        </w:rPr>
      </w:pPr>
      <w:r w:rsidRPr="007E2EFE">
        <w:rPr>
          <w:rFonts w:ascii="Arial" w:hAnsi="Arial" w:cs="Arial"/>
          <w:color w:val="auto"/>
          <w:sz w:val="24"/>
          <w:szCs w:val="24"/>
          <w:lang w:val="pt-BR"/>
        </w:rPr>
        <w:t>REQUISIÇÃO DE TRANSPORTE DE CARGA</w:t>
      </w:r>
    </w:p>
    <w:p w14:paraId="75E82113" w14:textId="77777777" w:rsidR="00A44F82" w:rsidRPr="007E2EFE" w:rsidRDefault="007E2EFE" w:rsidP="007E2EFE">
      <w:pPr>
        <w:spacing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sz w:val="24"/>
          <w:szCs w:val="24"/>
          <w:lang w:val="pt-BR"/>
        </w:rPr>
        <w:t>(Uso exclusivo da Administração Militar)</w:t>
      </w:r>
    </w:p>
    <w:p w14:paraId="6549C8EA" w14:textId="77777777" w:rsidR="00A44F82" w:rsidRPr="007E2EFE" w:rsidRDefault="007E2EFE" w:rsidP="007E2EFE">
      <w:pPr>
        <w:pStyle w:val="Ttulo2"/>
        <w:spacing w:before="0" w:line="240" w:lineRule="auto"/>
        <w:rPr>
          <w:rFonts w:ascii="Arial" w:hAnsi="Arial" w:cs="Arial"/>
          <w:color w:val="auto"/>
          <w:sz w:val="24"/>
          <w:szCs w:val="24"/>
          <w:lang w:val="pt-BR"/>
        </w:rPr>
      </w:pPr>
      <w:r w:rsidRPr="007E2EFE">
        <w:rPr>
          <w:rFonts w:ascii="Arial" w:hAnsi="Arial" w:cs="Arial"/>
          <w:color w:val="auto"/>
          <w:sz w:val="24"/>
          <w:szCs w:val="24"/>
          <w:lang w:val="pt-BR"/>
        </w:rPr>
        <w:t>1. Identificação da Requisição</w:t>
      </w:r>
    </w:p>
    <w:p w14:paraId="5AADB251" w14:textId="77777777" w:rsidR="00A44F82" w:rsidRP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sz w:val="24"/>
          <w:szCs w:val="24"/>
          <w:lang w:val="pt-BR"/>
        </w:rPr>
        <w:t>Nº da Requisição: ___________________________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Data: ____/____/______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OM Solicitante: __________________________________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Seção/Setor: __________________________________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Oficial/Sargento Responsável: 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Telefone/Contato: _______________________________</w:t>
      </w:r>
    </w:p>
    <w:p w14:paraId="549EAA30" w14:textId="77777777" w:rsidR="00A44F82" w:rsidRPr="007E2EFE" w:rsidRDefault="007E2EFE" w:rsidP="007E2EFE">
      <w:pPr>
        <w:pStyle w:val="Ttulo2"/>
        <w:spacing w:before="0" w:line="240" w:lineRule="auto"/>
        <w:rPr>
          <w:rFonts w:ascii="Arial" w:hAnsi="Arial" w:cs="Arial"/>
          <w:color w:val="auto"/>
          <w:sz w:val="24"/>
          <w:szCs w:val="24"/>
          <w:lang w:val="pt-BR"/>
        </w:rPr>
      </w:pPr>
      <w:r w:rsidRPr="007E2EFE">
        <w:rPr>
          <w:rFonts w:ascii="Arial" w:hAnsi="Arial" w:cs="Arial"/>
          <w:color w:val="auto"/>
          <w:sz w:val="24"/>
          <w:szCs w:val="24"/>
          <w:lang w:val="pt-BR"/>
        </w:rPr>
        <w:t>2. Dados da Carga</w:t>
      </w:r>
    </w:p>
    <w:p w14:paraId="65F3C854" w14:textId="77777777" w:rsidR="00A44F82" w:rsidRP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sz w:val="24"/>
          <w:szCs w:val="24"/>
          <w:lang w:val="pt-BR"/>
        </w:rPr>
        <w:t>Tipo de Carga: __________________________________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Descrição Detalhada: ____________________________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Quantidade/Volume: _____________________________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Peso Total: _____________________ kg</w:t>
      </w:r>
      <w:r w:rsidRPr="007E2EFE">
        <w:rPr>
          <w:rFonts w:ascii="Arial" w:hAnsi="Arial" w:cs="Arial"/>
          <w:sz w:val="24"/>
          <w:szCs w:val="24"/>
          <w:lang w:val="pt-BR"/>
        </w:rPr>
        <w:br/>
        <w:t>Valor Estimado da Carga: R$ 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Classificação: (   ) Ordinária   (   ) Urgente   (   ) Prioritária</w:t>
      </w:r>
      <w:r w:rsidRPr="007E2EFE">
        <w:rPr>
          <w:rFonts w:ascii="Arial" w:hAnsi="Arial" w:cs="Arial"/>
          <w:sz w:val="24"/>
          <w:szCs w:val="24"/>
          <w:lang w:val="pt-BR"/>
        </w:rPr>
        <w:br/>
        <w:t>Condições Especiais (sigilosa, perecível, frágil, perigosa, refrigerada, etc.): ____________________</w:t>
      </w:r>
    </w:p>
    <w:p w14:paraId="54593700" w14:textId="77777777" w:rsidR="00A44F82" w:rsidRPr="007E2EFE" w:rsidRDefault="007E2EFE" w:rsidP="007E2EFE">
      <w:pPr>
        <w:pStyle w:val="Ttulo2"/>
        <w:spacing w:before="0" w:line="240" w:lineRule="auto"/>
        <w:rPr>
          <w:rFonts w:ascii="Arial" w:hAnsi="Arial" w:cs="Arial"/>
          <w:color w:val="auto"/>
          <w:sz w:val="24"/>
          <w:szCs w:val="24"/>
          <w:lang w:val="pt-BR"/>
        </w:rPr>
      </w:pPr>
      <w:r w:rsidRPr="007E2EFE">
        <w:rPr>
          <w:rFonts w:ascii="Arial" w:hAnsi="Arial" w:cs="Arial"/>
          <w:color w:val="auto"/>
          <w:sz w:val="24"/>
          <w:szCs w:val="24"/>
          <w:lang w:val="pt-BR"/>
        </w:rPr>
        <w:t>3. Origem e Destino</w:t>
      </w:r>
    </w:p>
    <w:p w14:paraId="7D9FD7D5" w14:textId="77777777" w:rsidR="00A44F82" w:rsidRP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sz w:val="24"/>
          <w:szCs w:val="24"/>
          <w:lang w:val="pt-BR"/>
        </w:rPr>
        <w:t>Local de Coleta / OM de Origem: __________________________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Endereço: _____________________________________________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Data/Hora da Coleta: ____/____/______ às ______ h</w:t>
      </w:r>
      <w:r w:rsidRPr="007E2EFE">
        <w:rPr>
          <w:rFonts w:ascii="Arial" w:hAnsi="Arial" w:cs="Arial"/>
          <w:sz w:val="24"/>
          <w:szCs w:val="24"/>
          <w:lang w:val="pt-BR"/>
        </w:rPr>
        <w:br/>
      </w:r>
      <w:r w:rsidRPr="007E2EFE">
        <w:rPr>
          <w:rFonts w:ascii="Arial" w:hAnsi="Arial" w:cs="Arial"/>
          <w:sz w:val="24"/>
          <w:szCs w:val="24"/>
          <w:lang w:val="pt-BR"/>
        </w:rPr>
        <w:br/>
        <w:t>Local de Entrega / OM de Destino: ________________________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Endereço: _____________________________________________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  <w:t>Data/Hora da Entrega: ____/____/______ às ______ h</w:t>
      </w:r>
    </w:p>
    <w:p w14:paraId="7828089A" w14:textId="77777777" w:rsidR="00A44F82" w:rsidRPr="007E2EFE" w:rsidRDefault="007E2EFE" w:rsidP="007E2EFE">
      <w:pPr>
        <w:pStyle w:val="Ttulo2"/>
        <w:spacing w:before="0" w:line="240" w:lineRule="auto"/>
        <w:rPr>
          <w:rFonts w:ascii="Arial" w:hAnsi="Arial" w:cs="Arial"/>
          <w:color w:val="auto"/>
          <w:sz w:val="24"/>
          <w:szCs w:val="24"/>
          <w:lang w:val="pt-BR"/>
        </w:rPr>
      </w:pPr>
      <w:r w:rsidRPr="007E2EFE">
        <w:rPr>
          <w:rFonts w:ascii="Arial" w:hAnsi="Arial" w:cs="Arial"/>
          <w:color w:val="auto"/>
          <w:sz w:val="24"/>
          <w:szCs w:val="24"/>
          <w:lang w:val="pt-BR"/>
        </w:rPr>
        <w:t>4. Modalidade de Transporte</w:t>
      </w:r>
    </w:p>
    <w:p w14:paraId="1284EDA4" w14:textId="001836D0" w:rsidR="00A44F82" w:rsidRP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proofErr w:type="gramStart"/>
      <w:r w:rsidRPr="007E2EFE">
        <w:rPr>
          <w:rFonts w:ascii="Arial" w:hAnsi="Arial" w:cs="Arial"/>
          <w:sz w:val="24"/>
          <w:szCs w:val="24"/>
          <w:lang w:val="pt-BR"/>
        </w:rPr>
        <w:t xml:space="preserve">(  </w:t>
      </w:r>
      <w:proofErr w:type="gramEnd"/>
      <w:r w:rsidRPr="007E2EFE">
        <w:rPr>
          <w:rFonts w:ascii="Arial" w:hAnsi="Arial" w:cs="Arial"/>
          <w:sz w:val="24"/>
          <w:szCs w:val="24"/>
          <w:lang w:val="pt-BR"/>
        </w:rPr>
        <w:t xml:space="preserve"> ) Rodoviário – Frota Orgânica</w:t>
      </w:r>
      <w:r w:rsidRPr="007E2EFE">
        <w:rPr>
          <w:rFonts w:ascii="Arial" w:hAnsi="Arial" w:cs="Arial"/>
          <w:sz w:val="24"/>
          <w:szCs w:val="24"/>
          <w:lang w:val="pt-BR"/>
        </w:rPr>
        <w:br/>
        <w:t>(   ) Rodoviário – Terceirizado</w:t>
      </w:r>
      <w:r w:rsidRPr="007E2EFE">
        <w:rPr>
          <w:rFonts w:ascii="Arial" w:hAnsi="Arial" w:cs="Arial"/>
          <w:sz w:val="24"/>
          <w:szCs w:val="24"/>
          <w:lang w:val="pt-BR"/>
        </w:rPr>
        <w:br/>
        <w:t>(   ) Ferroviário</w:t>
      </w:r>
      <w:r w:rsidRPr="007E2EFE">
        <w:rPr>
          <w:rFonts w:ascii="Arial" w:hAnsi="Arial" w:cs="Arial"/>
          <w:sz w:val="24"/>
          <w:szCs w:val="24"/>
          <w:lang w:val="pt-BR"/>
        </w:rPr>
        <w:br/>
        <w:t>(   ) Aéreo (FAB / Civil)</w:t>
      </w:r>
      <w:r w:rsidRPr="007E2EFE">
        <w:rPr>
          <w:rFonts w:ascii="Arial" w:hAnsi="Arial" w:cs="Arial"/>
          <w:sz w:val="24"/>
          <w:szCs w:val="24"/>
          <w:lang w:val="pt-BR"/>
        </w:rPr>
        <w:br/>
        <w:t>(   ) Aquaviário / Fluvial</w:t>
      </w:r>
      <w:r w:rsidRPr="007E2EFE">
        <w:rPr>
          <w:rFonts w:ascii="Arial" w:hAnsi="Arial" w:cs="Arial"/>
          <w:sz w:val="24"/>
          <w:szCs w:val="24"/>
          <w:lang w:val="pt-BR"/>
        </w:rPr>
        <w:br/>
        <w:t>(   ) Multimodal</w:t>
      </w:r>
    </w:p>
    <w:p w14:paraId="109D629B" w14:textId="37D0D323" w:rsidR="00A44F82" w:rsidRPr="007E2EFE" w:rsidRDefault="007E2EFE" w:rsidP="007E2EFE">
      <w:pPr>
        <w:pStyle w:val="Ttulo2"/>
        <w:spacing w:before="0" w:line="240" w:lineRule="auto"/>
        <w:rPr>
          <w:rFonts w:ascii="Arial" w:hAnsi="Arial" w:cs="Arial"/>
          <w:color w:val="auto"/>
          <w:sz w:val="24"/>
          <w:szCs w:val="24"/>
          <w:lang w:val="pt-BR"/>
        </w:rPr>
      </w:pPr>
      <w:r>
        <w:rPr>
          <w:rFonts w:ascii="Arial" w:hAnsi="Arial" w:cs="Arial"/>
          <w:color w:val="auto"/>
          <w:sz w:val="24"/>
          <w:szCs w:val="24"/>
          <w:lang w:val="pt-BR"/>
        </w:rPr>
        <w:lastRenderedPageBreak/>
        <w:t>5</w:t>
      </w:r>
      <w:r w:rsidRPr="007E2EFE">
        <w:rPr>
          <w:rFonts w:ascii="Arial" w:hAnsi="Arial" w:cs="Arial"/>
          <w:color w:val="auto"/>
          <w:sz w:val="24"/>
          <w:szCs w:val="24"/>
          <w:lang w:val="pt-BR"/>
        </w:rPr>
        <w:t>. Observações Complementares</w:t>
      </w:r>
    </w:p>
    <w:p w14:paraId="00DC865D" w14:textId="12E1A087" w:rsidR="00A44F82" w:rsidRP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sz w:val="24"/>
          <w:szCs w:val="24"/>
          <w:lang w:val="pt-BR"/>
        </w:rPr>
        <w:t>________________________________________________________________</w:t>
      </w:r>
    </w:p>
    <w:p w14:paraId="0BD37E55" w14:textId="77777777" w:rsidR="007E2EFE" w:rsidRDefault="007E2EFE" w:rsidP="007E2EFE">
      <w:pPr>
        <w:pStyle w:val="Ttulo2"/>
        <w:spacing w:before="0" w:line="240" w:lineRule="auto"/>
        <w:rPr>
          <w:rFonts w:ascii="Arial" w:hAnsi="Arial" w:cs="Arial"/>
          <w:color w:val="auto"/>
          <w:sz w:val="24"/>
          <w:szCs w:val="24"/>
          <w:lang w:val="pt-BR"/>
        </w:rPr>
      </w:pPr>
    </w:p>
    <w:p w14:paraId="271B5E27" w14:textId="6140BE5A" w:rsidR="00A44F82" w:rsidRPr="007E2EFE" w:rsidRDefault="007E2EFE" w:rsidP="007E2EFE">
      <w:pPr>
        <w:pStyle w:val="Ttulo2"/>
        <w:spacing w:before="0" w:line="240" w:lineRule="auto"/>
        <w:rPr>
          <w:rFonts w:ascii="Arial" w:hAnsi="Arial" w:cs="Arial"/>
          <w:color w:val="auto"/>
          <w:sz w:val="24"/>
          <w:szCs w:val="24"/>
          <w:lang w:val="pt-BR"/>
        </w:rPr>
      </w:pPr>
      <w:r w:rsidRPr="007E2EFE">
        <w:rPr>
          <w:rFonts w:ascii="Arial" w:hAnsi="Arial" w:cs="Arial"/>
          <w:color w:val="auto"/>
          <w:sz w:val="24"/>
          <w:szCs w:val="24"/>
          <w:lang w:val="pt-BR"/>
        </w:rPr>
        <w:t>Anexos obrigatórios (quando aplicável):</w:t>
      </w:r>
    </w:p>
    <w:p w14:paraId="5FF7B2C4" w14:textId="1540052E" w:rsidR="00A44F82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sz w:val="24"/>
          <w:szCs w:val="24"/>
          <w:lang w:val="pt-BR"/>
        </w:rPr>
        <w:t xml:space="preserve">- Guia de Transporte / </w:t>
      </w:r>
      <w:proofErr w:type="spellStart"/>
      <w:r w:rsidRPr="007E2EFE">
        <w:rPr>
          <w:rFonts w:ascii="Arial" w:hAnsi="Arial" w:cs="Arial"/>
          <w:sz w:val="24"/>
          <w:szCs w:val="24"/>
          <w:lang w:val="pt-BR"/>
        </w:rPr>
        <w:t>CTe</w:t>
      </w:r>
      <w:proofErr w:type="spellEnd"/>
      <w:r w:rsidRPr="007E2EFE">
        <w:rPr>
          <w:rFonts w:ascii="Arial" w:hAnsi="Arial" w:cs="Arial"/>
          <w:sz w:val="24"/>
          <w:szCs w:val="24"/>
          <w:lang w:val="pt-BR"/>
        </w:rPr>
        <w:t xml:space="preserve"> ou DAMDFE (quando terceirizado)</w:t>
      </w:r>
      <w:r w:rsidRPr="007E2EFE">
        <w:rPr>
          <w:rFonts w:ascii="Arial" w:hAnsi="Arial" w:cs="Arial"/>
          <w:sz w:val="24"/>
          <w:szCs w:val="24"/>
          <w:lang w:val="pt-BR"/>
        </w:rPr>
        <w:br/>
        <w:t>- Nota Fiscal ou Documento de Carga Militar</w:t>
      </w:r>
      <w:r w:rsidRPr="007E2EFE">
        <w:rPr>
          <w:rFonts w:ascii="Arial" w:hAnsi="Arial" w:cs="Arial"/>
          <w:sz w:val="24"/>
          <w:szCs w:val="24"/>
          <w:lang w:val="pt-BR"/>
        </w:rPr>
        <w:br/>
        <w:t>- Relação de volumes</w:t>
      </w:r>
      <w:r w:rsidRPr="007E2EFE">
        <w:rPr>
          <w:rFonts w:ascii="Arial" w:hAnsi="Arial" w:cs="Arial"/>
          <w:sz w:val="24"/>
          <w:szCs w:val="24"/>
          <w:lang w:val="pt-BR"/>
        </w:rPr>
        <w:br/>
        <w:t>- Autorização especial (para cargas sigilosas ou perigosas)</w:t>
      </w:r>
      <w:r>
        <w:rPr>
          <w:rFonts w:ascii="Arial" w:hAnsi="Arial" w:cs="Arial"/>
          <w:sz w:val="24"/>
          <w:szCs w:val="24"/>
          <w:lang w:val="pt-BR"/>
        </w:rPr>
        <w:t>.</w:t>
      </w:r>
    </w:p>
    <w:p w14:paraId="55FD07DD" w14:textId="409DBC49" w:rsidR="007E2EFE" w:rsidRP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b/>
          <w:bCs/>
          <w:sz w:val="24"/>
          <w:szCs w:val="24"/>
          <w:lang w:val="pt-BR"/>
        </w:rPr>
        <w:t>Fiscal Técnico do Contrato Designado:</w:t>
      </w:r>
      <w:r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7E2EFE">
        <w:rPr>
          <w:rFonts w:ascii="Arial" w:hAnsi="Arial" w:cs="Arial"/>
          <w:sz w:val="24"/>
          <w:szCs w:val="24"/>
          <w:lang w:val="pt-BR"/>
        </w:rPr>
        <w:t>____________________________ Pub BI Nr: ___________________</w:t>
      </w:r>
    </w:p>
    <w:p w14:paraId="5D9774E4" w14:textId="675976D0" w:rsidR="007E2EFE" w:rsidRP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b/>
          <w:bCs/>
          <w:sz w:val="24"/>
          <w:szCs w:val="24"/>
          <w:lang w:val="pt-BR"/>
        </w:rPr>
        <w:t>Encarregado da Carga Designado:</w:t>
      </w:r>
      <w:r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7E2EFE">
        <w:rPr>
          <w:rFonts w:ascii="Arial" w:hAnsi="Arial" w:cs="Arial"/>
          <w:sz w:val="24"/>
          <w:szCs w:val="24"/>
          <w:lang w:val="pt-BR"/>
        </w:rPr>
        <w:t>______________________________________________________________ Pub BI Nr: ___________________</w:t>
      </w:r>
    </w:p>
    <w:p w14:paraId="310F5609" w14:textId="166C2B84" w:rsidR="007E2EFE" w:rsidRPr="007E2EFE" w:rsidRDefault="007E2EFE" w:rsidP="007E2EFE">
      <w:pPr>
        <w:spacing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8DC5AEC" w14:textId="77777777" w:rsid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</w:p>
    <w:p w14:paraId="67B3BE38" w14:textId="77777777" w:rsid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</w:p>
    <w:p w14:paraId="7BF23EE5" w14:textId="583BE86E" w:rsidR="007E2EFE" w:rsidRDefault="007E2EFE" w:rsidP="007E2EFE">
      <w:pPr>
        <w:spacing w:line="240" w:lineRule="auto"/>
        <w:jc w:val="right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Local e Data</w:t>
      </w:r>
    </w:p>
    <w:p w14:paraId="687D963F" w14:textId="77777777" w:rsidR="007E2EFE" w:rsidRDefault="007E2EFE" w:rsidP="007E2EFE">
      <w:pPr>
        <w:spacing w:line="240" w:lineRule="auto"/>
        <w:jc w:val="right"/>
        <w:rPr>
          <w:rFonts w:ascii="Arial" w:hAnsi="Arial" w:cs="Arial"/>
          <w:sz w:val="24"/>
          <w:szCs w:val="24"/>
          <w:lang w:val="pt-BR"/>
        </w:rPr>
      </w:pPr>
    </w:p>
    <w:p w14:paraId="4400CE48" w14:textId="77777777" w:rsid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sz w:val="24"/>
          <w:szCs w:val="24"/>
          <w:lang w:val="pt-BR"/>
        </w:rPr>
        <w:t xml:space="preserve">Responsável pelo Preenchimento: </w:t>
      </w:r>
      <w:r w:rsidRPr="007E2EFE">
        <w:rPr>
          <w:rFonts w:ascii="Arial" w:hAnsi="Arial" w:cs="Arial"/>
          <w:sz w:val="24"/>
          <w:szCs w:val="24"/>
          <w:lang w:val="pt-BR"/>
        </w:rPr>
        <w:br/>
      </w:r>
    </w:p>
    <w:p w14:paraId="087BF67D" w14:textId="6473A7FF" w:rsid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sz w:val="24"/>
          <w:szCs w:val="24"/>
          <w:lang w:val="pt-BR"/>
        </w:rPr>
        <w:t>Assinatura: ___________________________</w:t>
      </w:r>
      <w:r w:rsidRPr="007E2EFE">
        <w:rPr>
          <w:rFonts w:ascii="Arial" w:hAnsi="Arial" w:cs="Arial"/>
          <w:sz w:val="24"/>
          <w:szCs w:val="24"/>
          <w:lang w:val="pt-BR"/>
        </w:rPr>
        <w:br/>
      </w:r>
    </w:p>
    <w:p w14:paraId="70D7F3BC" w14:textId="1F221E9D" w:rsid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Gestor do Contrato</w:t>
      </w:r>
    </w:p>
    <w:p w14:paraId="0C4E9CEC" w14:textId="3EE6B678" w:rsid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sz w:val="24"/>
          <w:szCs w:val="24"/>
          <w:lang w:val="pt-BR"/>
        </w:rPr>
        <w:t>Assinatura: ___________________________</w:t>
      </w:r>
    </w:p>
    <w:p w14:paraId="68E4FFA4" w14:textId="77777777" w:rsidR="007E2EFE" w:rsidRDefault="007E2EFE" w:rsidP="007E2EFE">
      <w:pPr>
        <w:spacing w:line="240" w:lineRule="auto"/>
        <w:jc w:val="center"/>
        <w:rPr>
          <w:rFonts w:ascii="Arial" w:hAnsi="Arial" w:cs="Arial"/>
          <w:sz w:val="24"/>
          <w:szCs w:val="24"/>
          <w:lang w:val="pt-BR"/>
        </w:rPr>
      </w:pPr>
    </w:p>
    <w:p w14:paraId="36FD7BFD" w14:textId="5222E633" w:rsid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Aprovação do Ordenador da Despesa:</w:t>
      </w:r>
    </w:p>
    <w:p w14:paraId="56A08D64" w14:textId="685D0CC4" w:rsidR="007E2EFE" w:rsidRPr="007E2EFE" w:rsidRDefault="007E2EFE" w:rsidP="007E2EFE">
      <w:pPr>
        <w:spacing w:line="240" w:lineRule="auto"/>
        <w:rPr>
          <w:rFonts w:ascii="Arial" w:hAnsi="Arial" w:cs="Arial"/>
          <w:sz w:val="24"/>
          <w:szCs w:val="24"/>
          <w:lang w:val="pt-BR"/>
        </w:rPr>
      </w:pPr>
      <w:r w:rsidRPr="007E2EFE">
        <w:rPr>
          <w:rFonts w:ascii="Arial" w:hAnsi="Arial" w:cs="Arial"/>
          <w:sz w:val="24"/>
          <w:szCs w:val="24"/>
          <w:lang w:val="pt-BR"/>
        </w:rPr>
        <w:t>Assinatura: ___________________________</w:t>
      </w:r>
    </w:p>
    <w:sectPr w:rsidR="007E2EFE" w:rsidRPr="007E2EF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9217782">
    <w:abstractNumId w:val="8"/>
  </w:num>
  <w:num w:numId="2" w16cid:durableId="101415820">
    <w:abstractNumId w:val="6"/>
  </w:num>
  <w:num w:numId="3" w16cid:durableId="2061779858">
    <w:abstractNumId w:val="5"/>
  </w:num>
  <w:num w:numId="4" w16cid:durableId="538279317">
    <w:abstractNumId w:val="4"/>
  </w:num>
  <w:num w:numId="5" w16cid:durableId="970935783">
    <w:abstractNumId w:val="7"/>
  </w:num>
  <w:num w:numId="6" w16cid:durableId="1441145169">
    <w:abstractNumId w:val="3"/>
  </w:num>
  <w:num w:numId="7" w16cid:durableId="2114786753">
    <w:abstractNumId w:val="2"/>
  </w:num>
  <w:num w:numId="8" w16cid:durableId="671298002">
    <w:abstractNumId w:val="1"/>
  </w:num>
  <w:num w:numId="9" w16cid:durableId="1589119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A31DC"/>
    <w:rsid w:val="00326F90"/>
    <w:rsid w:val="007E2EFE"/>
    <w:rsid w:val="00A44F82"/>
    <w:rsid w:val="00AA1D8D"/>
    <w:rsid w:val="00B47730"/>
    <w:rsid w:val="00B67C51"/>
    <w:rsid w:val="00CB0664"/>
    <w:rsid w:val="00D5709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F7A402"/>
  <w14:defaultImageDpi w14:val="300"/>
  <w15:docId w15:val="{7E020371-A06F-46D2-8F35-C018ED55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7E2EFE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348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SUB-CHEFE</cp:lastModifiedBy>
  <cp:revision>5</cp:revision>
  <dcterms:created xsi:type="dcterms:W3CDTF">2013-12-23T23:15:00Z</dcterms:created>
  <dcterms:modified xsi:type="dcterms:W3CDTF">2025-10-01T17:19:00Z</dcterms:modified>
  <cp:category/>
</cp:coreProperties>
</file>